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9260307" name="019fd208-c797-77d9-aa0c-a7e24c4d0e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618776" name="019fd208-c797-77d9-aa0c-a7e24c4d0e1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2931271" name="019fd218-b9c9-7c66-837a-b74dbba043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469202" name="019fd218-b9c9-7c66-837a-b74dbba043b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7131817" name="019fd220-142f-7d52-bcc7-38904c0c9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76918" name="019fd220-142f-7d52-bcc7-38904c0c9a2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209817" name="019fd226-6c18-7fac-8da6-53348c192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961930" name="019fd226-6c18-7fac-8da6-53348c192d5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2570277" name="019fd22f-9d8a-7ebd-9573-e8af6f497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391194" name="019fd22f-9d8a-7ebd-9573-e8af6f49739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2377805" name="019fd232-b7f8-79bc-ab4e-abcf4e1b07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358675" name="019fd232-b7f8-79bc-ab4e-abcf4e1b07e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2403868" name="019fd235-1fd9-7ed0-8383-461feca38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520844" name="019fd235-1fd9-7ed0-8383-461feca388b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7468703" name="019fd211-81f1-7de8-92ec-c664d81e4c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550022" name="019fd211-81f1-7de8-92ec-c664d81e4cf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9981415" name="019fd210-7c39-7d5e-ba80-e624b27ad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087777" name="019fd210-7c39-7d5e-ba80-e624b27ad21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4253893" name="019fd215-65b0-7fa3-b81a-b02d57d774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070928" name="019fd215-65b0-7fa3-b81a-b02d57d774f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0789822" name="019fd21a-6dcb-72e7-ae6f-14b910d7d4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866028" name="019fd21a-6dcb-72e7-ae6f-14b910d7d41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7627998" name="019fd21f-dc8d-7d63-9484-e176a381e8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715790" name="019fd21f-dc8d-7d63-9484-e176a381e8d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4753006" name="019fd22d-440b-76fb-afff-2a3299bb4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182990" name="019fd22d-440b-76fb-afff-2a3299bb4f8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6231414" name="019fd21d-7a61-7409-92b5-cad2d98b4e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309778" name="019fd21d-7a61-7409-92b5-cad2d98b4e3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6887354" name="019fd228-5bcc-7e0a-91ba-8c082284c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500745" name="019fd228-5bcc-7e0a-91ba-8c082284c7c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1257976" name="019fd22e-672f-7aa8-8dfc-6553169c40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707203" name="019fd22e-672f-7aa8-8dfc-6553169c40b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9521228" name="019fd233-5e3e-7265-a567-f7f0c41d91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675763" name="019fd233-5e3e-7265-a567-f7f0c41d915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Kork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5716785" name="019fd238-4e1a-74bb-a9ea-7a1f77192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497057" name="019fd238-4e1a-74bb-a9ea-7a1f7719249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Krieswinkelstrasse 16, 8599 Salmsach</w:t>
          </w:r>
        </w:p>
        <w:p>
          <w:pPr>
            <w:spacing w:before="0" w:after="0"/>
          </w:pPr>
          <w:r>
            <w:t>1125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